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Ost WC Knaben/ Mädchen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62765063" name="019f8db5-9d15-7085-893a-f6c53941feb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8784849" name="019f8db5-9d15-7085-893a-f6c53941feb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West  WC Knaben/ Mädchen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02428546" name="019f8dc0-d70f-7290-899d-6edfbed2fd4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7808673" name="019f8dc0-d70f-7290-899d-6edfbed2fd4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West  WC beeinträchtigt 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54003262" name="019f8dcb-097e-73e6-8684-ac4f5f77b42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7874239" name="019f8dcb-097e-73e6-8684-ac4f5f77b42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Ost WC Knaben/ Mädchen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84838467" name="019f8db6-e9a4-761a-a52c-6441e3e464e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0064995" name="019f8db6-e9a4-761a-a52c-6441e3e464e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West  WC Knaben/ Mädchen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66964373" name="019f8dc2-02da-739f-aec6-6b444c94fba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0007520" name="019f8dc2-02da-739f-aec6-6b444c94fba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Ost WC Knaben/ Mädchen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33237000" name="019f8db5-f381-7824-b1b5-999e8bfd988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4184704" name="019f8db5-f381-7824-b1b5-999e8bfd988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West  WC Knaben/ Mädchen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87135760" name="019f8dc1-31a7-7402-9bf7-5195b5ed4c0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7839760" name="019f8dc1-31a7-7402-9bf7-5195b5ed4c0b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Ost WC Knaben/ Mädchen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21039692" name="019f8db6-8357-7e70-9a65-e2a654a3529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9348104" name="019f8db6-8357-7e70-9a65-e2a654a35290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West  WC Knaben/ Mädchen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04786491" name="019f8dc1-941e-7436-8ef6-8b92864b088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1440734" name="019f8dc1-941e-7436-8ef6-8b92864b0883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West  WC beeinträchtigt 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24096781" name="019f8dca-0995-77c1-82c1-9273a267a38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8385093" name="019f8dca-0995-77c1-82c1-9273a267a38c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Schule Meiliwiese, Gemeindehausstrasse, Hinwil</w:t>
          </w:r>
        </w:p>
        <w:p>
          <w:pPr>
            <w:spacing w:before="0" w:after="0"/>
          </w:pPr>
          <w:r>
            <w:t>1091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